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gesamtes Haus </w:t>
            </w:r>
          </w:p>
          <w:p>
            <w:pPr>
              <w:spacing w:before="0" w:after="0" w:line="240" w:lineRule="auto"/>
            </w:pPr>
            <w:r>
              <w:t>UG-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76239344" name="019f92fc-30fd-79d5-a667-27bfe7d0bb2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6926556" name="019f92fc-30fd-79d5-a667-27bfe7d0bb2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gesamtes Haus </w:t>
            </w:r>
          </w:p>
          <w:p>
            <w:pPr>
              <w:spacing w:before="0" w:after="0" w:line="240" w:lineRule="auto"/>
            </w:pPr>
            <w:r>
              <w:t>UG- OG </w:t>
            </w:r>
          </w:p>
          <w:p>
            <w:pPr>
              <w:spacing w:before="0" w:after="0" w:line="240" w:lineRule="auto"/>
            </w:pPr>
            <w:r>
              <w:t>Heizkörperniesche </w:t>
            </w:r>
          </w:p>
        </w:tc>
        <w:tc>
          <w:p>
            <w:pPr>
              <w:spacing w:before="0" w:after="0" w:line="240" w:lineRule="auto"/>
            </w:pPr>
            <w:r>
              <w:t>Heizkörperniesche </w:t>
            </w:r>
          </w:p>
        </w:tc>
        <w:tc>
          <w:p>
            <w:pPr>
              <w:spacing w:before="0" w:after="0" w:line="240" w:lineRule="auto"/>
            </w:pPr>
            <w:r>
              <w:t>Kork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41575049" name="019f92fd-855a-7c65-a7d5-65f0432a43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7589451" name="019f92fd-855a-7c65-a7d5-65f0432a435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5482029" name="019f9305-debf-7c6b-9d1c-efbf61c4b8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1460214" name="019f9305-debf-7c6b-9d1c-efbf61c4b80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17634483" name="019f9307-490e-7f3b-aef8-1ee2013f3f4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2972032" name="019f9307-490e-7f3b-aef8-1ee2013f3f4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0616118" name="019f930d-4f72-75df-a518-72345cf2a5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2549624" name="019f930d-4f72-75df-a518-72345cf2a5cf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45842830" name="019f9306-b317-7103-ad91-91442f10d60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3918011" name="019f9306-b317-7103-ad91-91442f10d60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06957212" name="019f9307-dd47-7df0-bc14-b0b723c66a7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9925513" name="019f9307-dd47-7df0-bc14-b0b723c66a7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17832290" name="019f930d-d235-7583-b716-d1581cda78d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2739443" name="019f930d-d235-7583-b716-d1581cda78d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Galtbergstrasse 10A, 8625 Gossau</w:t>
          </w:r>
        </w:p>
        <w:p>
          <w:pPr>
            <w:spacing w:before="0" w:after="0"/>
          </w:pPr>
          <w:r>
            <w:t>1100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